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7D8" w:rsidRDefault="00DA17D8" w:rsidP="00DA17D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附件2</w:t>
      </w:r>
    </w:p>
    <w:p w:rsidR="00DA17D8" w:rsidRDefault="00DA17D8" w:rsidP="00DA17D8">
      <w:pPr>
        <w:rPr>
          <w:rFonts w:ascii="宋体" w:hAnsi="宋体" w:hint="eastAsia"/>
          <w:sz w:val="24"/>
        </w:rPr>
      </w:pPr>
    </w:p>
    <w:p w:rsidR="00DA17D8" w:rsidRDefault="00DA17D8" w:rsidP="00DA17D8">
      <w:pPr>
        <w:jc w:val="center"/>
        <w:rPr>
          <w:rFonts w:eastAsia="黑体" w:hint="eastAsia"/>
          <w:sz w:val="30"/>
          <w:szCs w:val="30"/>
        </w:rPr>
      </w:pPr>
      <w:r>
        <w:rPr>
          <w:rFonts w:eastAsia="黑体" w:hint="eastAsia"/>
          <w:sz w:val="30"/>
          <w:szCs w:val="30"/>
        </w:rPr>
        <w:t>北京大学医学部研究生申请国际学术交流资助审批表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88"/>
        <w:gridCol w:w="900"/>
        <w:gridCol w:w="360"/>
        <w:gridCol w:w="720"/>
        <w:gridCol w:w="180"/>
        <w:gridCol w:w="162"/>
        <w:gridCol w:w="18"/>
        <w:gridCol w:w="1260"/>
        <w:gridCol w:w="893"/>
        <w:gridCol w:w="187"/>
        <w:gridCol w:w="52"/>
        <w:gridCol w:w="848"/>
        <w:gridCol w:w="1754"/>
      </w:tblGrid>
      <w:tr w:rsidR="00DA17D8" w:rsidTr="00DA17D8">
        <w:trPr>
          <w:trHeight w:hRule="exact" w:val="39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D8" w:rsidRDefault="00DA17D8">
            <w:r>
              <w:rPr>
                <w:rFonts w:hint="eastAsia"/>
              </w:rPr>
              <w:t>姓</w:t>
            </w:r>
            <w: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D8" w:rsidRDefault="00DA17D8"/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D8" w:rsidRDefault="00DA17D8">
            <w:r>
              <w:rPr>
                <w:rFonts w:hint="eastAsia"/>
              </w:rPr>
              <w:t>性</w:t>
            </w:r>
            <w: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D8" w:rsidRDefault="00DA17D8"/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D8" w:rsidRDefault="00DA17D8">
            <w:r>
              <w:rPr>
                <w:rFonts w:hint="eastAsia"/>
              </w:rPr>
              <w:t>出生日期</w:t>
            </w: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D8" w:rsidRDefault="00DA17D8">
            <w:r>
              <w:t xml:space="preserve">   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DA17D8" w:rsidTr="00DA17D8">
        <w:trPr>
          <w:trHeight w:hRule="exact" w:val="39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D8" w:rsidRDefault="00DA17D8">
            <w:r>
              <w:rPr>
                <w:rFonts w:hint="eastAsia"/>
              </w:rPr>
              <w:t>所在院系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D8" w:rsidRDefault="00DA17D8"/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D8" w:rsidRDefault="00DA17D8">
            <w:r>
              <w:rPr>
                <w:rFonts w:hint="eastAsia"/>
              </w:rPr>
              <w:t>专</w:t>
            </w:r>
            <w:r>
              <w:t xml:space="preserve"> </w:t>
            </w:r>
            <w:r>
              <w:rPr>
                <w:rFonts w:hint="eastAsia"/>
              </w:rPr>
              <w:t>业</w:t>
            </w: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D8" w:rsidRDefault="00DA17D8"/>
        </w:tc>
      </w:tr>
      <w:tr w:rsidR="00DA17D8" w:rsidTr="00DA17D8">
        <w:trPr>
          <w:trHeight w:hRule="exact" w:val="39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D8" w:rsidRDefault="00DA17D8">
            <w:r>
              <w:rPr>
                <w:rFonts w:hint="eastAsia"/>
              </w:rPr>
              <w:t>学</w:t>
            </w:r>
            <w: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D8" w:rsidRDefault="00DA17D8"/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D8" w:rsidRDefault="00DA17D8">
            <w:r>
              <w:rPr>
                <w:rFonts w:hint="eastAsia"/>
              </w:rPr>
              <w:t>指导教师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D8" w:rsidRDefault="00DA17D8"/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D8" w:rsidRDefault="00DA17D8">
            <w:r>
              <w:rPr>
                <w:rFonts w:hint="eastAsia"/>
              </w:rPr>
              <w:t>外语水平</w:t>
            </w: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D8" w:rsidRDefault="00DA17D8"/>
        </w:tc>
      </w:tr>
      <w:tr w:rsidR="00DA17D8" w:rsidTr="00DA17D8">
        <w:trPr>
          <w:trHeight w:hRule="exact" w:val="39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D8" w:rsidRDefault="00DA17D8">
            <w:r>
              <w:rPr>
                <w:rFonts w:hint="eastAsia"/>
              </w:rPr>
              <w:t>联系电话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D8" w:rsidRDefault="00DA17D8"/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D8" w:rsidRDefault="00DA17D8">
            <w:r>
              <w:rPr>
                <w:rFonts w:hint="eastAsia"/>
              </w:rPr>
              <w:t>电子邮件</w:t>
            </w: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D8" w:rsidRDefault="00DA17D8"/>
        </w:tc>
      </w:tr>
      <w:tr w:rsidR="00DA17D8" w:rsidTr="00DA17D8">
        <w:trPr>
          <w:cantSplit/>
          <w:trHeight w:val="3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r>
              <w:rPr>
                <w:rFonts w:hint="eastAsia"/>
              </w:rPr>
              <w:t>人事档案是否在校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D8" w:rsidRDefault="00DA17D8">
            <w:r>
              <w:rPr>
                <w:rFonts w:hint="eastAsia"/>
              </w:rPr>
              <w:t>是□</w:t>
            </w:r>
            <w:r>
              <w:t xml:space="preserve"> </w:t>
            </w:r>
            <w:r>
              <w:rPr>
                <w:rFonts w:hint="eastAsia"/>
              </w:rPr>
              <w:t>否□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D8" w:rsidRDefault="00DA17D8">
            <w:pPr>
              <w:jc w:val="center"/>
            </w:pPr>
            <w:r>
              <w:rPr>
                <w:rFonts w:hint="eastAsia"/>
              </w:rPr>
              <w:t>是否延期毕业</w:t>
            </w:r>
          </w:p>
        </w:tc>
        <w:tc>
          <w:tcPr>
            <w:tcW w:w="2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D8" w:rsidRDefault="00DA17D8">
            <w:r>
              <w:rPr>
                <w:rFonts w:hint="eastAsia"/>
              </w:rPr>
              <w:t>是□</w:t>
            </w:r>
            <w:r>
              <w:t xml:space="preserve"> </w:t>
            </w:r>
            <w:r>
              <w:rPr>
                <w:rFonts w:hint="eastAsia"/>
              </w:rPr>
              <w:t>否□</w:t>
            </w:r>
          </w:p>
        </w:tc>
      </w:tr>
      <w:tr w:rsidR="00DA17D8" w:rsidTr="00DA17D8">
        <w:trPr>
          <w:cantSplit/>
          <w:trHeight w:val="367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r>
              <w:rPr>
                <w:rFonts w:hint="eastAsia"/>
              </w:rPr>
              <w:t>会议名称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r>
              <w:rPr>
                <w:rFonts w:hint="eastAsia"/>
              </w:rPr>
              <w:t>中文</w:t>
            </w:r>
          </w:p>
        </w:tc>
        <w:tc>
          <w:tcPr>
            <w:tcW w:w="6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D8" w:rsidRDefault="00DA17D8"/>
        </w:tc>
      </w:tr>
      <w:tr w:rsidR="00DA17D8" w:rsidTr="00DA17D8">
        <w:trPr>
          <w:cantSplit/>
          <w:trHeight w:hRule="exact" w:val="42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pPr>
              <w:widowControl/>
              <w:jc w:val="lef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r>
              <w:rPr>
                <w:rFonts w:hint="eastAsia"/>
              </w:rPr>
              <w:t>英文</w:t>
            </w:r>
          </w:p>
        </w:tc>
        <w:tc>
          <w:tcPr>
            <w:tcW w:w="6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D8" w:rsidRDefault="00DA17D8"/>
        </w:tc>
      </w:tr>
      <w:tr w:rsidR="00DA17D8" w:rsidTr="00DA17D8">
        <w:trPr>
          <w:trHeight w:hRule="exact" w:val="39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D8" w:rsidRDefault="00DA17D8">
            <w:r>
              <w:rPr>
                <w:rFonts w:hint="eastAsia"/>
              </w:rPr>
              <w:t>会议主办方及网址</w:t>
            </w:r>
          </w:p>
        </w:tc>
        <w:tc>
          <w:tcPr>
            <w:tcW w:w="6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D8" w:rsidRDefault="00DA17D8"/>
        </w:tc>
      </w:tr>
      <w:tr w:rsidR="00DA17D8" w:rsidTr="00DA17D8">
        <w:trPr>
          <w:trHeight w:hRule="exact" w:val="39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D8" w:rsidRDefault="00DA17D8">
            <w:r>
              <w:rPr>
                <w:rFonts w:hint="eastAsia"/>
              </w:rPr>
              <w:t>会议（出访）地点</w:t>
            </w:r>
          </w:p>
        </w:tc>
        <w:tc>
          <w:tcPr>
            <w:tcW w:w="6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D8" w:rsidRDefault="00DA17D8"/>
        </w:tc>
      </w:tr>
      <w:tr w:rsidR="00DA17D8" w:rsidTr="00DA17D8">
        <w:trPr>
          <w:trHeight w:hRule="exact" w:val="39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r>
              <w:rPr>
                <w:rFonts w:hint="eastAsia"/>
              </w:rPr>
              <w:t>会议（出访）时间</w:t>
            </w:r>
          </w:p>
        </w:tc>
        <w:tc>
          <w:tcPr>
            <w:tcW w:w="6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D8" w:rsidRDefault="00DA17D8">
            <w:pPr>
              <w:ind w:firstLineChars="500" w:firstLine="1050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</w:t>
            </w:r>
            <w:r>
              <w:rPr>
                <w:rFonts w:hint="eastAsia"/>
              </w:rPr>
              <w:t>至</w:t>
            </w:r>
            <w:r>
              <w:t xml:space="preserve">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DA17D8" w:rsidTr="00DA17D8"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r>
              <w:rPr>
                <w:rFonts w:hint="eastAsia"/>
              </w:rPr>
              <w:t>被会议录用论文题目</w:t>
            </w:r>
          </w:p>
        </w:tc>
        <w:tc>
          <w:tcPr>
            <w:tcW w:w="6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D8" w:rsidRDefault="00DA17D8"/>
        </w:tc>
      </w:tr>
      <w:tr w:rsidR="00DA17D8" w:rsidTr="00DA17D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pPr>
              <w:jc w:val="center"/>
            </w:pPr>
            <w:r>
              <w:rPr>
                <w:rFonts w:hint="eastAsia"/>
              </w:rPr>
              <w:t>会议情况说明</w:t>
            </w:r>
          </w:p>
        </w:tc>
        <w:tc>
          <w:tcPr>
            <w:tcW w:w="73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D8" w:rsidRDefault="00DA17D8">
            <w:r>
              <w:rPr>
                <w:rFonts w:hint="eastAsia"/>
              </w:rPr>
              <w:t>（</w:t>
            </w:r>
            <w:proofErr w:type="gramStart"/>
            <w:r>
              <w:rPr>
                <w:rFonts w:hint="eastAsia"/>
              </w:rPr>
              <w:t>请简单</w:t>
            </w:r>
            <w:proofErr w:type="gramEnd"/>
            <w:r>
              <w:rPr>
                <w:rFonts w:hint="eastAsia"/>
              </w:rPr>
              <w:t>说明出访目的和内容，说明会议的背景情况，在本领域内的层次、学术影响，参加人员，</w:t>
            </w:r>
            <w:r>
              <w:rPr>
                <w:rFonts w:ascii="仿宋_GB2312" w:hAnsi="宋体" w:hint="eastAsia"/>
                <w:color w:val="000000"/>
              </w:rPr>
              <w:t>及会议与申请人研究课题内容的关系</w:t>
            </w:r>
            <w:r>
              <w:rPr>
                <w:rFonts w:hint="eastAsia"/>
              </w:rPr>
              <w:t>等）</w:t>
            </w:r>
          </w:p>
          <w:p w:rsidR="00DA17D8" w:rsidRDefault="00DA17D8"/>
          <w:p w:rsidR="00DA17D8" w:rsidRDefault="00DA17D8"/>
          <w:p w:rsidR="00DA17D8" w:rsidRDefault="00DA17D8"/>
          <w:p w:rsidR="00DA17D8" w:rsidRDefault="00DA17D8"/>
          <w:p w:rsidR="00DA17D8" w:rsidRDefault="00DA17D8"/>
          <w:p w:rsidR="00DA17D8" w:rsidRDefault="00DA17D8"/>
          <w:p w:rsidR="00DA17D8" w:rsidRDefault="00DA17D8"/>
        </w:tc>
      </w:tr>
      <w:tr w:rsidR="00DA17D8" w:rsidTr="00DA17D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pPr>
              <w:jc w:val="center"/>
            </w:pPr>
            <w:r>
              <w:rPr>
                <w:rFonts w:hint="eastAsia"/>
              </w:rPr>
              <w:t>参加会议形式</w:t>
            </w:r>
          </w:p>
        </w:tc>
        <w:tc>
          <w:tcPr>
            <w:tcW w:w="73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D8" w:rsidRDefault="00DA17D8" w:rsidP="005A1476">
            <w:pPr>
              <w:numPr>
                <w:ilvl w:val="0"/>
                <w:numId w:val="1"/>
              </w:numPr>
              <w:tabs>
                <w:tab w:val="left" w:pos="432"/>
              </w:tabs>
              <w:ind w:hanging="1368"/>
            </w:pPr>
            <w:r>
              <w:rPr>
                <w:rFonts w:hint="eastAsia"/>
              </w:rPr>
              <w:t>大会主题发言</w:t>
            </w:r>
            <w:r>
              <w:t xml:space="preserve">      </w:t>
            </w:r>
          </w:p>
          <w:p w:rsidR="00DA17D8" w:rsidRDefault="00DA17D8" w:rsidP="005A1476">
            <w:pPr>
              <w:numPr>
                <w:ilvl w:val="0"/>
                <w:numId w:val="1"/>
              </w:numPr>
              <w:tabs>
                <w:tab w:val="left" w:pos="432"/>
              </w:tabs>
              <w:ind w:hanging="1368"/>
            </w:pPr>
            <w:r>
              <w:rPr>
                <w:rFonts w:hint="eastAsia"/>
              </w:rPr>
              <w:t>大会一般口头报告、宣读论文</w:t>
            </w:r>
          </w:p>
          <w:p w:rsidR="00DA17D8" w:rsidRDefault="00DA17D8" w:rsidP="005A1476">
            <w:pPr>
              <w:numPr>
                <w:ilvl w:val="0"/>
                <w:numId w:val="1"/>
              </w:numPr>
              <w:tabs>
                <w:tab w:val="left" w:pos="432"/>
              </w:tabs>
              <w:ind w:hanging="1368"/>
            </w:pPr>
            <w:r>
              <w:rPr>
                <w:rFonts w:hint="eastAsia"/>
              </w:rPr>
              <w:t>分组口头报告</w:t>
            </w:r>
          </w:p>
          <w:p w:rsidR="00DA17D8" w:rsidRDefault="00DA17D8">
            <w:pPr>
              <w:ind w:left="252"/>
            </w:pPr>
          </w:p>
        </w:tc>
      </w:tr>
      <w:tr w:rsidR="00DA17D8" w:rsidTr="00DA17D8"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pPr>
              <w:jc w:val="center"/>
            </w:pPr>
            <w:r>
              <w:rPr>
                <w:rFonts w:hint="eastAsia"/>
              </w:rPr>
              <w:t>参会经费预算</w:t>
            </w:r>
          </w:p>
        </w:tc>
        <w:tc>
          <w:tcPr>
            <w:tcW w:w="5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D8" w:rsidRDefault="00DA17D8" w:rsidP="005A1476">
            <w:pPr>
              <w:numPr>
                <w:ilvl w:val="0"/>
                <w:numId w:val="1"/>
              </w:numPr>
              <w:tabs>
                <w:tab w:val="left" w:pos="432"/>
              </w:tabs>
              <w:ind w:hanging="1368"/>
            </w:pPr>
            <w:r>
              <w:rPr>
                <w:rFonts w:hint="eastAsia"/>
              </w:rPr>
              <w:t>往返国际旅费：</w:t>
            </w:r>
          </w:p>
          <w:p w:rsidR="00DA17D8" w:rsidRDefault="00DA17D8" w:rsidP="005A1476">
            <w:pPr>
              <w:numPr>
                <w:ilvl w:val="0"/>
                <w:numId w:val="1"/>
              </w:numPr>
              <w:tabs>
                <w:tab w:val="left" w:pos="432"/>
              </w:tabs>
              <w:ind w:hanging="1368"/>
            </w:pPr>
            <w:r>
              <w:rPr>
                <w:rFonts w:hint="eastAsia"/>
              </w:rPr>
              <w:t>会议注册费：</w:t>
            </w:r>
          </w:p>
          <w:p w:rsidR="00DA17D8" w:rsidRDefault="00DA17D8" w:rsidP="005A1476">
            <w:pPr>
              <w:numPr>
                <w:ilvl w:val="0"/>
                <w:numId w:val="1"/>
              </w:numPr>
              <w:tabs>
                <w:tab w:val="left" w:pos="432"/>
              </w:tabs>
              <w:ind w:hanging="1368"/>
            </w:pPr>
            <w:r>
              <w:rPr>
                <w:rFonts w:hint="eastAsia"/>
              </w:rPr>
              <w:t>签证费：</w:t>
            </w:r>
          </w:p>
          <w:p w:rsidR="00DA17D8" w:rsidRDefault="00DA17D8">
            <w:pPr>
              <w:ind w:left="252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D8" w:rsidRDefault="00DA17D8">
            <w:r>
              <w:rPr>
                <w:rFonts w:hint="eastAsia"/>
              </w:rPr>
              <w:t>预算总金额：</w:t>
            </w:r>
          </w:p>
        </w:tc>
      </w:tr>
      <w:tr w:rsidR="00DA17D8" w:rsidTr="00DA17D8"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r>
              <w:rPr>
                <w:rFonts w:hint="eastAsia"/>
              </w:rPr>
              <w:t>已获得的资助金额、来源（</w:t>
            </w:r>
            <w:proofErr w:type="gramStart"/>
            <w:r>
              <w:rPr>
                <w:rFonts w:hint="eastAsia"/>
              </w:rPr>
              <w:t>含费用</w:t>
            </w:r>
            <w:proofErr w:type="gramEnd"/>
            <w:r>
              <w:rPr>
                <w:rFonts w:hint="eastAsia"/>
              </w:rPr>
              <w:t>减免）</w:t>
            </w:r>
          </w:p>
        </w:tc>
        <w:tc>
          <w:tcPr>
            <w:tcW w:w="64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D8" w:rsidRDefault="00DA17D8"/>
          <w:p w:rsidR="00DA17D8" w:rsidRDefault="00DA17D8"/>
          <w:p w:rsidR="00DA17D8" w:rsidRDefault="00DA17D8"/>
        </w:tc>
      </w:tr>
      <w:tr w:rsidR="00DA17D8" w:rsidTr="00DA17D8"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pPr>
              <w:jc w:val="center"/>
            </w:pPr>
            <w:r>
              <w:rPr>
                <w:rFonts w:hint="eastAsia"/>
              </w:rPr>
              <w:t>拟申请的经费资助金额</w:t>
            </w:r>
          </w:p>
        </w:tc>
        <w:tc>
          <w:tcPr>
            <w:tcW w:w="5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 w:rsidP="005A1476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国际旅费：</w:t>
            </w:r>
          </w:p>
          <w:p w:rsidR="00DA17D8" w:rsidRDefault="00DA17D8" w:rsidP="005A1476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会议注册费：</w:t>
            </w:r>
          </w:p>
          <w:p w:rsidR="00DA17D8" w:rsidRDefault="00DA17D8" w:rsidP="005A1476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签证费：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D8" w:rsidRDefault="00DA17D8">
            <w:r>
              <w:rPr>
                <w:rFonts w:hint="eastAsia"/>
              </w:rPr>
              <w:t>预算总金额：</w:t>
            </w:r>
          </w:p>
        </w:tc>
      </w:tr>
      <w:tr w:rsidR="00DA17D8" w:rsidTr="00DA17D8">
        <w:trPr>
          <w:cantSplit/>
          <w:trHeight w:val="456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pPr>
              <w:jc w:val="center"/>
            </w:pPr>
            <w:r>
              <w:rPr>
                <w:rFonts w:hint="eastAsia"/>
              </w:rPr>
              <w:t>会议期间</w:t>
            </w:r>
            <w:r>
              <w:rPr>
                <w:rFonts w:hint="eastAsia"/>
              </w:rPr>
              <w:lastRenderedPageBreak/>
              <w:t>是否正在国外学习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D8" w:rsidRDefault="00DA17D8">
            <w:pPr>
              <w:rPr>
                <w:b/>
                <w:bCs/>
              </w:rPr>
            </w:pPr>
          </w:p>
          <w:p w:rsidR="00DA17D8" w:rsidRDefault="00DA17D8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□是</w:t>
            </w:r>
          </w:p>
          <w:p w:rsidR="00DA17D8" w:rsidRDefault="00DA17D8">
            <w:pPr>
              <w:rPr>
                <w:b/>
                <w:bCs/>
              </w:rPr>
            </w:pPr>
          </w:p>
          <w:p w:rsidR="00DA17D8" w:rsidRDefault="00DA17D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□否</w:t>
            </w: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r>
              <w:rPr>
                <w:rFonts w:hint="eastAsia"/>
              </w:rPr>
              <w:lastRenderedPageBreak/>
              <w:t>在外学习的国别或地区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D8" w:rsidRDefault="00DA17D8">
            <w:pPr>
              <w:rPr>
                <w:b/>
                <w:bCs/>
                <w:sz w:val="24"/>
              </w:rPr>
            </w:pPr>
          </w:p>
        </w:tc>
      </w:tr>
      <w:tr w:rsidR="00DA17D8" w:rsidTr="00DA17D8">
        <w:trPr>
          <w:cantSplit/>
          <w:trHeight w:val="6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pPr>
              <w:widowControl/>
              <w:jc w:val="left"/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pPr>
              <w:widowControl/>
              <w:jc w:val="left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7D8" w:rsidRDefault="00DA17D8">
            <w:r>
              <w:rPr>
                <w:rFonts w:hint="eastAsia"/>
              </w:rPr>
              <w:t>在外学习时间</w:t>
            </w:r>
          </w:p>
        </w:tc>
        <w:tc>
          <w:tcPr>
            <w:tcW w:w="53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pPr>
              <w:jc w:val="righ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至</w:t>
            </w:r>
            <w:r>
              <w:rPr>
                <w:b/>
                <w:bCs/>
                <w:sz w:val="24"/>
              </w:rPr>
              <w:t xml:space="preserve">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  <w:tr w:rsidR="00DA17D8" w:rsidTr="00DA17D8">
        <w:trPr>
          <w:cantSplit/>
          <w:trHeight w:val="454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r>
              <w:rPr>
                <w:rFonts w:hint="eastAsia"/>
              </w:rPr>
              <w:lastRenderedPageBreak/>
              <w:t>曾接受本基金资助情况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2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地点</w:t>
            </w: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受资助金额</w:t>
            </w:r>
          </w:p>
        </w:tc>
      </w:tr>
      <w:tr w:rsidR="00DA17D8" w:rsidTr="00DA17D8">
        <w:trPr>
          <w:cantSplit/>
          <w:trHeight w:val="33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pPr>
              <w:widowControl/>
              <w:jc w:val="left"/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pPr>
              <w:jc w:val="right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</w:p>
        </w:tc>
        <w:tc>
          <w:tcPr>
            <w:tcW w:w="2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D8" w:rsidRDefault="00DA17D8">
            <w:pPr>
              <w:jc w:val="center"/>
            </w:pP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D8" w:rsidRDefault="00DA17D8">
            <w:pPr>
              <w:jc w:val="center"/>
            </w:pPr>
          </w:p>
        </w:tc>
      </w:tr>
      <w:tr w:rsidR="00DA17D8" w:rsidTr="00DA17D8">
        <w:trPr>
          <w:cantSplit/>
          <w:trHeight w:val="2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pPr>
              <w:widowControl/>
              <w:jc w:val="left"/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pPr>
              <w:jc w:val="right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</w:p>
        </w:tc>
        <w:tc>
          <w:tcPr>
            <w:tcW w:w="2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D8" w:rsidRDefault="00DA17D8">
            <w:pPr>
              <w:jc w:val="center"/>
            </w:pP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D8" w:rsidRDefault="00DA17D8">
            <w:pPr>
              <w:jc w:val="center"/>
            </w:pPr>
          </w:p>
        </w:tc>
      </w:tr>
      <w:tr w:rsidR="00DA17D8" w:rsidTr="00DA17D8">
        <w:trPr>
          <w:cantSplit/>
          <w:trHeight w:val="34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pPr>
              <w:widowControl/>
              <w:jc w:val="left"/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pPr>
              <w:jc w:val="right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</w:p>
        </w:tc>
        <w:tc>
          <w:tcPr>
            <w:tcW w:w="2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D8" w:rsidRDefault="00DA17D8">
            <w:pPr>
              <w:jc w:val="center"/>
              <w:rPr>
                <w:sz w:val="24"/>
              </w:rPr>
            </w:pPr>
          </w:p>
        </w:tc>
        <w:tc>
          <w:tcPr>
            <w:tcW w:w="2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D8" w:rsidRDefault="00DA17D8">
            <w:pPr>
              <w:jc w:val="center"/>
              <w:rPr>
                <w:sz w:val="24"/>
              </w:rPr>
            </w:pPr>
          </w:p>
        </w:tc>
      </w:tr>
      <w:tr w:rsidR="00DA17D8" w:rsidTr="00DA17D8">
        <w:trPr>
          <w:cantSplit/>
          <w:trHeight w:val="1365"/>
        </w:trPr>
        <w:tc>
          <w:tcPr>
            <w:tcW w:w="85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D8" w:rsidRDefault="00DA17D8">
            <w:pPr>
              <w:rPr>
                <w:b/>
                <w:bCs/>
                <w:sz w:val="24"/>
              </w:rPr>
            </w:pPr>
          </w:p>
          <w:p w:rsidR="00DA17D8" w:rsidRDefault="00DA17D8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以上申请内容及附属材料</w:t>
            </w:r>
            <w:proofErr w:type="gramStart"/>
            <w:r>
              <w:rPr>
                <w:rFonts w:hint="eastAsia"/>
                <w:b/>
                <w:bCs/>
                <w:sz w:val="24"/>
              </w:rPr>
              <w:t>均真实</w:t>
            </w:r>
            <w:proofErr w:type="gramEnd"/>
            <w:r>
              <w:rPr>
                <w:rFonts w:hint="eastAsia"/>
                <w:b/>
                <w:bCs/>
                <w:sz w:val="24"/>
              </w:rPr>
              <w:t>可靠。</w:t>
            </w:r>
          </w:p>
          <w:p w:rsidR="00DA17D8" w:rsidRDefault="00DA17D8"/>
          <w:p w:rsidR="00DA17D8" w:rsidRDefault="00DA17D8">
            <w:pPr>
              <w:jc w:val="right"/>
              <w:rPr>
                <w:u w:val="single"/>
              </w:rPr>
            </w:pPr>
            <w:r>
              <w:rPr>
                <w:rFonts w:hint="eastAsia"/>
              </w:rPr>
              <w:t>申请人（签字）：</w:t>
            </w:r>
            <w:r>
              <w:rPr>
                <w:u w:val="single"/>
              </w:rPr>
              <w:t xml:space="preserve">                    </w:t>
            </w:r>
          </w:p>
        </w:tc>
      </w:tr>
      <w:tr w:rsidR="00DA17D8" w:rsidTr="00DA17D8">
        <w:trPr>
          <w:cantSplit/>
          <w:trHeight w:val="136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pPr>
              <w:jc w:val="center"/>
            </w:pPr>
            <w:r>
              <w:rPr>
                <w:rFonts w:hint="eastAsia"/>
              </w:rPr>
              <w:t>指导教师意见</w:t>
            </w:r>
          </w:p>
        </w:tc>
        <w:tc>
          <w:tcPr>
            <w:tcW w:w="73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D8" w:rsidRDefault="00DA17D8"/>
          <w:p w:rsidR="00DA17D8" w:rsidRDefault="00DA17D8"/>
          <w:p w:rsidR="00DA17D8" w:rsidRDefault="00DA17D8"/>
          <w:p w:rsidR="00DA17D8" w:rsidRDefault="00DA17D8">
            <w:pPr>
              <w:jc w:val="right"/>
            </w:pPr>
            <w:r>
              <w:rPr>
                <w:rFonts w:hint="eastAsia"/>
              </w:rPr>
              <w:t>导师签字：</w:t>
            </w:r>
            <w:r>
              <w:t xml:space="preserve">          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  <w:tr w:rsidR="00DA17D8" w:rsidTr="00DA17D8">
        <w:trPr>
          <w:cantSplit/>
          <w:trHeight w:val="171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pPr>
              <w:jc w:val="center"/>
              <w:rPr>
                <w:sz w:val="18"/>
              </w:rPr>
            </w:pPr>
            <w:r>
              <w:rPr>
                <w:rFonts w:hint="eastAsia"/>
              </w:rPr>
              <w:t>院（系、所、中心）审核意见</w:t>
            </w:r>
          </w:p>
        </w:tc>
        <w:tc>
          <w:tcPr>
            <w:tcW w:w="73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D8" w:rsidRDefault="00DA17D8">
            <w:pPr>
              <w:jc w:val="left"/>
            </w:pPr>
            <w:r>
              <w:rPr>
                <w:rFonts w:hint="eastAsia"/>
              </w:rPr>
              <w:t>请详细说明会议级别及与其他申请人相比的优先程度。</w:t>
            </w:r>
          </w:p>
          <w:p w:rsidR="00DA17D8" w:rsidRDefault="00DA17D8"/>
          <w:p w:rsidR="00DA17D8" w:rsidRDefault="00DA17D8"/>
          <w:p w:rsidR="00DA17D8" w:rsidRDefault="00DA17D8">
            <w:pPr>
              <w:jc w:val="right"/>
            </w:pPr>
            <w:r>
              <w:rPr>
                <w:rFonts w:hint="eastAsia"/>
              </w:rPr>
              <w:t>主管负责人签字：</w:t>
            </w:r>
            <w:r>
              <w:t xml:space="preserve">             </w:t>
            </w:r>
            <w:r>
              <w:rPr>
                <w:rFonts w:hint="eastAsia"/>
              </w:rPr>
              <w:t>（单位公章）</w:t>
            </w:r>
            <w:r>
              <w:t xml:space="preserve">     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DA17D8" w:rsidTr="00DA17D8">
        <w:trPr>
          <w:trHeight w:val="3869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7D8" w:rsidRDefault="00DA17D8">
            <w:pPr>
              <w:jc w:val="center"/>
              <w:rPr>
                <w:sz w:val="18"/>
              </w:rPr>
            </w:pPr>
            <w:r>
              <w:rPr>
                <w:rFonts w:hint="eastAsia"/>
              </w:rPr>
              <w:t>研究生院意见</w:t>
            </w:r>
          </w:p>
        </w:tc>
        <w:tc>
          <w:tcPr>
            <w:tcW w:w="73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7D8" w:rsidRDefault="00DA17D8">
            <w:r>
              <w:rPr>
                <w:rFonts w:hint="eastAsia"/>
              </w:rPr>
              <w:t>同意资助金额：人民币</w:t>
            </w:r>
            <w:r>
              <w:rPr>
                <w:u w:val="single"/>
              </w:rPr>
              <w:t xml:space="preserve">           </w:t>
            </w:r>
            <w:r>
              <w:rPr>
                <w:rFonts w:hint="eastAsia"/>
              </w:rPr>
              <w:t>元（大写：</w:t>
            </w:r>
            <w:r>
              <w:t xml:space="preserve">             </w:t>
            </w:r>
            <w:r>
              <w:rPr>
                <w:rFonts w:hint="eastAsia"/>
              </w:rPr>
              <w:t>）</w:t>
            </w:r>
          </w:p>
          <w:p w:rsidR="00DA17D8" w:rsidRDefault="00DA17D8">
            <w:r>
              <w:rPr>
                <w:rFonts w:hint="eastAsia"/>
              </w:rPr>
              <w:t>资助范围：</w:t>
            </w:r>
          </w:p>
          <w:p w:rsidR="00DA17D8" w:rsidRDefault="00DA17D8"/>
          <w:p w:rsidR="00DA17D8" w:rsidRDefault="00DA17D8">
            <w:pPr>
              <w:ind w:firstLineChars="800" w:firstLine="1680"/>
              <w:rPr>
                <w:u w:val="single"/>
              </w:rPr>
            </w:pPr>
            <w:r>
              <w:t xml:space="preserve">    </w:t>
            </w:r>
            <w:r>
              <w:rPr>
                <w:rFonts w:hint="eastAsia"/>
              </w:rPr>
              <w:t>培养办公室负责人签字：</w:t>
            </w:r>
            <w:r>
              <w:rPr>
                <w:u w:val="single"/>
              </w:rPr>
              <w:t xml:space="preserve">                   </w:t>
            </w:r>
          </w:p>
          <w:p w:rsidR="00DA17D8" w:rsidRDefault="00DA17D8">
            <w:pPr>
              <w:ind w:firstLineChars="800" w:firstLine="1680"/>
            </w:pPr>
          </w:p>
          <w:p w:rsidR="00DA17D8" w:rsidRDefault="00DA17D8">
            <w:pPr>
              <w:jc w:val="center"/>
            </w:pPr>
            <w:r>
              <w:t xml:space="preserve">  </w:t>
            </w:r>
            <w:r>
              <w:rPr>
                <w:rFonts w:hint="eastAsia"/>
              </w:rPr>
              <w:t>主管院长签字：</w:t>
            </w:r>
            <w:r>
              <w:rPr>
                <w:u w:val="single"/>
              </w:rPr>
              <w:t xml:space="preserve">                    </w:t>
            </w:r>
          </w:p>
          <w:p w:rsidR="00DA17D8" w:rsidRDefault="00DA17D8">
            <w:pPr>
              <w:jc w:val="center"/>
            </w:pPr>
            <w:r>
              <w:rPr>
                <w:rFonts w:hint="eastAsia"/>
              </w:rPr>
              <w:t>（公章）</w:t>
            </w:r>
            <w:r>
              <w:t xml:space="preserve">           </w:t>
            </w:r>
          </w:p>
          <w:p w:rsidR="00DA17D8" w:rsidRDefault="00DA17D8">
            <w:pPr>
              <w:jc w:val="center"/>
            </w:pPr>
            <w:r>
              <w:t xml:space="preserve">       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DA17D8" w:rsidRDefault="00DA17D8" w:rsidP="00DA17D8">
      <w:pPr>
        <w:numPr>
          <w:ilvl w:val="0"/>
          <w:numId w:val="3"/>
        </w:numPr>
        <w:ind w:left="357" w:hanging="357"/>
      </w:pPr>
      <w:r>
        <w:rPr>
          <w:rFonts w:hint="eastAsia"/>
        </w:rPr>
        <w:t>申请材料</w:t>
      </w:r>
      <w:r>
        <w:t>/</w:t>
      </w:r>
      <w:r>
        <w:rPr>
          <w:rFonts w:hint="eastAsia"/>
        </w:rPr>
        <w:t>信息不全或信息不真实者不予考虑。</w:t>
      </w:r>
    </w:p>
    <w:p w:rsidR="00DA17D8" w:rsidRDefault="00DA17D8" w:rsidP="00DA17D8">
      <w:pPr>
        <w:numPr>
          <w:ilvl w:val="0"/>
          <w:numId w:val="3"/>
        </w:numPr>
        <w:ind w:left="357" w:hanging="357"/>
      </w:pPr>
      <w:proofErr w:type="gramStart"/>
      <w:r>
        <w:rPr>
          <w:rFonts w:hint="eastAsia"/>
        </w:rPr>
        <w:t>拟接受</w:t>
      </w:r>
      <w:proofErr w:type="gramEnd"/>
      <w:r>
        <w:rPr>
          <w:rFonts w:hint="eastAsia"/>
        </w:rPr>
        <w:t>资助研究生回国后一个月内或资助结果公布后一个月内（寒暑假除外）持参会总结、护照及在外参会的相关材料（会议日程、论文集等）到研究生院办理资助拨款手续，领取《北京大学研究生申请国际学术交流资助审批意见》。</w:t>
      </w:r>
    </w:p>
    <w:p w:rsidR="00DA17D8" w:rsidRDefault="00DA17D8" w:rsidP="00DA17D8">
      <w:pPr>
        <w:numPr>
          <w:ilvl w:val="0"/>
          <w:numId w:val="3"/>
        </w:numPr>
        <w:ind w:left="357" w:hanging="357"/>
      </w:pPr>
      <w:r>
        <w:rPr>
          <w:rFonts w:hint="eastAsia"/>
        </w:rPr>
        <w:t>资助款项将以研究生个人名义拨至研究生所在院系。受资助研究生持研究生院签发的</w:t>
      </w:r>
      <w:r>
        <w:t xml:space="preserve"> </w:t>
      </w:r>
      <w:r>
        <w:rPr>
          <w:rFonts w:hint="eastAsia"/>
        </w:rPr>
        <w:t>《北京大学研究生申请国际学术交流资助审批意见》和《北京大学医学部研究生短期出访申报表》到计财处报销相关费用。</w:t>
      </w:r>
    </w:p>
    <w:p w:rsidR="00DA17D8" w:rsidRDefault="00DA17D8" w:rsidP="00DA17D8">
      <w:pPr>
        <w:numPr>
          <w:ilvl w:val="0"/>
          <w:numId w:val="3"/>
        </w:numPr>
      </w:pPr>
      <w:r>
        <w:rPr>
          <w:rFonts w:hint="eastAsia"/>
        </w:rPr>
        <w:t>未成行者或逾期不办理回国手续者本次资助资格将自动失效。</w:t>
      </w:r>
    </w:p>
    <w:p w:rsidR="00DA17D8" w:rsidRDefault="00DA17D8" w:rsidP="00DA17D8"/>
    <w:p w:rsidR="0020431D" w:rsidRPr="00DA17D8" w:rsidRDefault="0020431D"/>
    <w:sectPr w:rsidR="0020431D" w:rsidRPr="00DA17D8" w:rsidSect="002043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850" w:rsidRDefault="00211850" w:rsidP="00DA17D8">
      <w:r>
        <w:separator/>
      </w:r>
    </w:p>
  </w:endnote>
  <w:endnote w:type="continuationSeparator" w:id="0">
    <w:p w:rsidR="00211850" w:rsidRDefault="00211850" w:rsidP="00DA1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850" w:rsidRDefault="00211850" w:rsidP="00DA17D8">
      <w:r>
        <w:separator/>
      </w:r>
    </w:p>
  </w:footnote>
  <w:footnote w:type="continuationSeparator" w:id="0">
    <w:p w:rsidR="00211850" w:rsidRDefault="00211850" w:rsidP="00DA17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4"/>
    <w:multiLevelType w:val="multilevel"/>
    <w:tmpl w:val="00000004"/>
    <w:lvl w:ilvl="0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sz w:val="16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0000010"/>
    <w:multiLevelType w:val="multilevel"/>
    <w:tmpl w:val="00000010"/>
    <w:lvl w:ilvl="0">
      <w:numFmt w:val="bullet"/>
      <w:lvlText w:val="□"/>
      <w:lvlJc w:val="left"/>
      <w:pPr>
        <w:tabs>
          <w:tab w:val="num" w:pos="1620"/>
        </w:tabs>
        <w:ind w:left="1620" w:hanging="360"/>
      </w:pPr>
      <w:rPr>
        <w:rFonts w:ascii="楷体_GB2312" w:eastAsia="楷体_GB2312" w:hAnsi="Times New Roman" w:cs="Times New Roman" w:hint="eastAsia"/>
        <w:sz w:val="18"/>
      </w:rPr>
    </w:lvl>
    <w:lvl w:ilvl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17D8"/>
    <w:rsid w:val="0020431D"/>
    <w:rsid w:val="00211850"/>
    <w:rsid w:val="00DA1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1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17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17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17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3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2013-05-14T06:54:00Z</dcterms:created>
  <dcterms:modified xsi:type="dcterms:W3CDTF">2013-05-14T06:54:00Z</dcterms:modified>
</cp:coreProperties>
</file>